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909" w:rsidRPr="00FC2989" w:rsidRDefault="00640909" w:rsidP="00640909">
      <w:pPr>
        <w:pStyle w:val="OngenummerdeKopBijlage"/>
        <w:rPr>
          <w:b/>
        </w:rPr>
      </w:pPr>
      <w:bookmarkStart w:id="0" w:name="_Toc507501957"/>
      <w:r w:rsidRPr="00FC2989">
        <w:rPr>
          <w:b/>
        </w:rPr>
        <w:t>4</w:t>
      </w:r>
      <w:r w:rsidR="001614BF" w:rsidRPr="00FC2989">
        <w:rPr>
          <w:b/>
        </w:rPr>
        <w:t>A</w:t>
      </w:r>
      <w:r w:rsidRPr="00FC2989">
        <w:rPr>
          <w:b/>
        </w:rPr>
        <w:t>. Duurzaam ondernemen</w:t>
      </w:r>
      <w:r w:rsidR="001614BF" w:rsidRPr="00FC2989">
        <w:rPr>
          <w:b/>
        </w:rPr>
        <w:t xml:space="preserve">, Perceel </w:t>
      </w:r>
      <w:r w:rsidRPr="00FC2989">
        <w:rPr>
          <w:b/>
        </w:rPr>
        <w:t>I</w:t>
      </w:r>
      <w:bookmarkEnd w:id="0"/>
    </w:p>
    <w:p w:rsidR="00640909" w:rsidRPr="00C33416" w:rsidRDefault="00640909" w:rsidP="00640909">
      <w:pPr>
        <w:rPr>
          <w:rFonts w:eastAsia="MS Mincho"/>
        </w:rPr>
      </w:pPr>
      <w:r w:rsidRPr="00C33416">
        <w:rPr>
          <w:rFonts w:eastAsia="MS Mincho"/>
        </w:rPr>
        <w:t xml:space="preserve">Behorende bij zaaknummer: </w:t>
      </w:r>
      <w:r w:rsidRPr="00B56939">
        <w:rPr>
          <w:rFonts w:eastAsia="MS Mincho"/>
        </w:rPr>
        <w:t>31118124</w:t>
      </w:r>
    </w:p>
    <w:p w:rsidR="00640909" w:rsidRPr="00C33416" w:rsidRDefault="00640909" w:rsidP="00640909">
      <w:pPr>
        <w:rPr>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68"/>
        <w:gridCol w:w="3840"/>
      </w:tblGrid>
      <w:tr w:rsidR="00640909" w:rsidRPr="00C33416" w:rsidTr="00D40AFA">
        <w:tc>
          <w:tcPr>
            <w:tcW w:w="4068" w:type="dxa"/>
            <w:shd w:val="clear" w:color="auto" w:fill="CCCCCC"/>
          </w:tcPr>
          <w:p w:rsidR="00640909" w:rsidRPr="00C33416" w:rsidRDefault="00640909" w:rsidP="00D40AFA">
            <w:pPr>
              <w:tabs>
                <w:tab w:val="left" w:pos="227"/>
                <w:tab w:val="left" w:pos="454"/>
                <w:tab w:val="left" w:pos="680"/>
              </w:tabs>
              <w:autoSpaceDE w:val="0"/>
              <w:autoSpaceDN w:val="0"/>
              <w:adjustRightInd w:val="0"/>
              <w:rPr>
                <w:rFonts w:eastAsia="MS Mincho"/>
                <w:szCs w:val="20"/>
              </w:rPr>
            </w:pPr>
            <w:r w:rsidRPr="00C33416">
              <w:rPr>
                <w:rFonts w:eastAsia="MS Mincho"/>
                <w:szCs w:val="20"/>
              </w:rPr>
              <w:t xml:space="preserve">Naam </w:t>
            </w:r>
            <w:r>
              <w:rPr>
                <w:rFonts w:eastAsia="MS Mincho"/>
                <w:szCs w:val="20"/>
              </w:rPr>
              <w:t>onderneming</w:t>
            </w:r>
          </w:p>
        </w:tc>
        <w:tc>
          <w:tcPr>
            <w:tcW w:w="3840" w:type="dxa"/>
          </w:tcPr>
          <w:p w:rsidR="00640909" w:rsidRPr="00C33416" w:rsidRDefault="00640909" w:rsidP="00D40AFA">
            <w:pPr>
              <w:tabs>
                <w:tab w:val="left" w:pos="227"/>
                <w:tab w:val="left" w:pos="454"/>
                <w:tab w:val="left" w:pos="680"/>
              </w:tabs>
              <w:autoSpaceDE w:val="0"/>
              <w:autoSpaceDN w:val="0"/>
              <w:adjustRightInd w:val="0"/>
              <w:rPr>
                <w:rFonts w:ascii="V&amp;W Syntax (Adobe)" w:eastAsia="MS Mincho" w:hAnsi="V&amp;W Syntax (Adobe)"/>
                <w:szCs w:val="20"/>
              </w:rPr>
            </w:pPr>
          </w:p>
        </w:tc>
      </w:tr>
    </w:tbl>
    <w:p w:rsidR="00640909" w:rsidRPr="00C33416" w:rsidRDefault="00640909" w:rsidP="00640909">
      <w:pPr>
        <w:tabs>
          <w:tab w:val="left" w:pos="227"/>
          <w:tab w:val="left" w:pos="454"/>
          <w:tab w:val="left" w:pos="680"/>
        </w:tabs>
        <w:autoSpaceDE w:val="0"/>
        <w:autoSpaceDN w:val="0"/>
        <w:adjustRightInd w:val="0"/>
        <w:rPr>
          <w:rFonts w:eastAsia="MS Mincho"/>
          <w:szCs w:val="20"/>
        </w:rPr>
      </w:pPr>
    </w:p>
    <w:tbl>
      <w:tblPr>
        <w:tblW w:w="0" w:type="auto"/>
        <w:tblBorders>
          <w:top w:val="single" w:sz="12" w:space="0" w:color="008000"/>
          <w:bottom w:val="single" w:sz="12" w:space="0" w:color="008000"/>
        </w:tblBorders>
        <w:tblCellMar>
          <w:left w:w="70" w:type="dxa"/>
          <w:right w:w="70" w:type="dxa"/>
        </w:tblCellMar>
        <w:tblLook w:val="00A0" w:firstRow="1" w:lastRow="0" w:firstColumn="1" w:lastColumn="0" w:noHBand="0" w:noVBand="0"/>
      </w:tblPr>
      <w:tblGrid>
        <w:gridCol w:w="4931"/>
        <w:gridCol w:w="3147"/>
      </w:tblGrid>
      <w:tr w:rsidR="00640909" w:rsidRPr="00C33416" w:rsidTr="00D40AFA">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640909" w:rsidRPr="00C33416" w:rsidRDefault="00640909" w:rsidP="00D40AFA">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in bezit van een geldig NEN-EN-ISO 14001 certificaat of EMAS-registratie.</w:t>
            </w:r>
          </w:p>
        </w:tc>
        <w:tc>
          <w:tcPr>
            <w:tcW w:w="2780" w:type="dxa"/>
            <w:tcBorders>
              <w:top w:val="single" w:sz="4" w:space="0" w:color="auto"/>
              <w:left w:val="single" w:sz="4" w:space="0" w:color="auto"/>
              <w:bottom w:val="single" w:sz="4" w:space="0" w:color="auto"/>
              <w:right w:val="single" w:sz="4" w:space="0" w:color="auto"/>
            </w:tcBorders>
          </w:tcPr>
          <w:p w:rsidR="00640909" w:rsidRPr="00C33416" w:rsidRDefault="00640909" w:rsidP="00D40AFA">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nl. ……</w:t>
            </w:r>
          </w:p>
          <w:p w:rsidR="00640909" w:rsidRPr="00C33416" w:rsidRDefault="00640909" w:rsidP="00D40AFA">
            <w:pPr>
              <w:tabs>
                <w:tab w:val="left" w:pos="227"/>
                <w:tab w:val="left" w:pos="454"/>
                <w:tab w:val="left" w:pos="680"/>
              </w:tabs>
              <w:autoSpaceDE w:val="0"/>
              <w:autoSpaceDN w:val="0"/>
              <w:adjustRightInd w:val="0"/>
              <w:rPr>
                <w:rFonts w:eastAsia="MS Mincho" w:cs="Arial"/>
                <w:b/>
                <w:sz w:val="32"/>
                <w:szCs w:val="32"/>
              </w:rPr>
            </w:pPr>
          </w:p>
        </w:tc>
      </w:tr>
      <w:tr w:rsidR="00640909" w:rsidRPr="00C33416" w:rsidTr="00D40AFA">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640909" w:rsidRPr="00C33416" w:rsidRDefault="00640909" w:rsidP="00D40AFA">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in bezit van een geldig gelijkwaardig certificaat.</w:t>
            </w:r>
          </w:p>
        </w:tc>
        <w:tc>
          <w:tcPr>
            <w:tcW w:w="2780" w:type="dxa"/>
            <w:tcBorders>
              <w:top w:val="single" w:sz="4" w:space="0" w:color="auto"/>
              <w:left w:val="single" w:sz="4" w:space="0" w:color="auto"/>
              <w:bottom w:val="single" w:sz="4" w:space="0" w:color="auto"/>
              <w:right w:val="single" w:sz="4" w:space="0" w:color="auto"/>
            </w:tcBorders>
          </w:tcPr>
          <w:p w:rsidR="00640909" w:rsidRPr="00C33416" w:rsidRDefault="00640909" w:rsidP="00D40AFA">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te weten ……</w:t>
            </w:r>
          </w:p>
          <w:p w:rsidR="00640909" w:rsidRPr="00C33416" w:rsidRDefault="00640909" w:rsidP="00D40AFA">
            <w:pPr>
              <w:tabs>
                <w:tab w:val="left" w:pos="227"/>
                <w:tab w:val="left" w:pos="454"/>
                <w:tab w:val="left" w:pos="680"/>
              </w:tabs>
              <w:autoSpaceDE w:val="0"/>
              <w:autoSpaceDN w:val="0"/>
              <w:adjustRightInd w:val="0"/>
              <w:rPr>
                <w:rFonts w:eastAsia="MS Mincho" w:cs="Arial"/>
                <w:b/>
                <w:sz w:val="32"/>
                <w:szCs w:val="32"/>
              </w:rPr>
            </w:pPr>
            <w:r w:rsidRPr="00C33416">
              <w:rPr>
                <w:rFonts w:eastAsia="MS Mincho" w:cs="Arial"/>
                <w:szCs w:val="18"/>
              </w:rPr>
              <w:t xml:space="preserve">ondernemer vult het onderstaande </w:t>
            </w:r>
            <w:proofErr w:type="spellStart"/>
            <w:r w:rsidRPr="00C33416">
              <w:rPr>
                <w:rFonts w:eastAsia="MS Mincho" w:cs="Arial"/>
                <w:szCs w:val="18"/>
              </w:rPr>
              <w:t>tekstvak</w:t>
            </w:r>
            <w:proofErr w:type="spellEnd"/>
            <w:r w:rsidRPr="00C33416">
              <w:rPr>
                <w:rFonts w:eastAsia="MS Mincho" w:cs="Arial"/>
                <w:szCs w:val="18"/>
              </w:rPr>
              <w:t xml:space="preserve"> I in.</w:t>
            </w:r>
          </w:p>
        </w:tc>
      </w:tr>
      <w:tr w:rsidR="00640909" w:rsidRPr="00C33416" w:rsidTr="00D40AFA">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640909" w:rsidRPr="00C33416" w:rsidRDefault="00640909" w:rsidP="00D40AFA">
            <w:pPr>
              <w:tabs>
                <w:tab w:val="left" w:pos="227"/>
                <w:tab w:val="left" w:pos="454"/>
                <w:tab w:val="left" w:pos="680"/>
              </w:tabs>
              <w:autoSpaceDE w:val="0"/>
              <w:autoSpaceDN w:val="0"/>
              <w:adjustRightInd w:val="0"/>
              <w:rPr>
                <w:rFonts w:eastAsia="MS Mincho" w:cs="Arial"/>
                <w:b/>
                <w:sz w:val="22"/>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niet in het bezit van een certificaat.</w:t>
            </w:r>
          </w:p>
        </w:tc>
        <w:tc>
          <w:tcPr>
            <w:tcW w:w="2780" w:type="dxa"/>
            <w:tcBorders>
              <w:top w:val="single" w:sz="4" w:space="0" w:color="auto"/>
              <w:left w:val="single" w:sz="4" w:space="0" w:color="auto"/>
              <w:bottom w:val="single" w:sz="4" w:space="0" w:color="auto"/>
              <w:right w:val="single" w:sz="4" w:space="0" w:color="auto"/>
            </w:tcBorders>
          </w:tcPr>
          <w:p w:rsidR="00640909" w:rsidRPr="00C33416" w:rsidRDefault="00640909" w:rsidP="00D40AFA">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w:t>
            </w:r>
          </w:p>
          <w:p w:rsidR="00640909" w:rsidRPr="00C33416" w:rsidRDefault="00640909" w:rsidP="00D40AFA">
            <w:pPr>
              <w:tabs>
                <w:tab w:val="left" w:pos="227"/>
                <w:tab w:val="left" w:pos="454"/>
                <w:tab w:val="left" w:pos="680"/>
              </w:tabs>
              <w:autoSpaceDE w:val="0"/>
              <w:autoSpaceDN w:val="0"/>
              <w:adjustRightInd w:val="0"/>
              <w:rPr>
                <w:rFonts w:eastAsia="MS Mincho" w:cs="Arial"/>
                <w:szCs w:val="18"/>
              </w:rPr>
            </w:pPr>
            <w:r w:rsidRPr="00C33416">
              <w:rPr>
                <w:rFonts w:eastAsia="MS Mincho" w:cs="Arial"/>
                <w:szCs w:val="18"/>
              </w:rPr>
              <w:t xml:space="preserve">ondernemer vult het onderste </w:t>
            </w:r>
            <w:proofErr w:type="spellStart"/>
            <w:r w:rsidRPr="00C33416">
              <w:rPr>
                <w:rFonts w:eastAsia="MS Mincho" w:cs="Arial"/>
                <w:szCs w:val="18"/>
              </w:rPr>
              <w:t>tekstvak</w:t>
            </w:r>
            <w:proofErr w:type="spellEnd"/>
            <w:r w:rsidRPr="00C33416">
              <w:rPr>
                <w:rFonts w:eastAsia="MS Mincho" w:cs="Arial"/>
                <w:szCs w:val="18"/>
              </w:rPr>
              <w:t xml:space="preserve"> II in.</w:t>
            </w:r>
          </w:p>
        </w:tc>
      </w:tr>
      <w:tr w:rsidR="00640909" w:rsidRPr="00C33416" w:rsidTr="00D40AFA">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640909" w:rsidRPr="0063470B" w:rsidRDefault="00640909" w:rsidP="00D40AFA">
            <w:pPr>
              <w:tabs>
                <w:tab w:val="left" w:pos="227"/>
                <w:tab w:val="left" w:pos="454"/>
                <w:tab w:val="left" w:pos="680"/>
              </w:tabs>
              <w:autoSpaceDE w:val="0"/>
              <w:autoSpaceDN w:val="0"/>
              <w:adjustRightInd w:val="0"/>
              <w:rPr>
                <w:rFonts w:eastAsia="MS Mincho"/>
                <w:szCs w:val="18"/>
              </w:rPr>
            </w:pPr>
            <w:r w:rsidRPr="0063470B">
              <w:rPr>
                <w:rFonts w:eastAsia="MS Mincho"/>
                <w:szCs w:val="18"/>
              </w:rPr>
              <w:t>I. Uitwerking van ondernemer om aan te tonen dat sprake is van een gelijkwaardig certificaat (max. 1A4, extra toegevoegde documenten of websites waar naar verwezen wordt, worden niet beoordeeld):</w:t>
            </w:r>
          </w:p>
          <w:p w:rsidR="00640909" w:rsidRPr="0063470B" w:rsidRDefault="00640909" w:rsidP="00D40AFA">
            <w:pPr>
              <w:tabs>
                <w:tab w:val="left" w:pos="227"/>
                <w:tab w:val="left" w:pos="454"/>
                <w:tab w:val="left" w:pos="680"/>
              </w:tabs>
              <w:autoSpaceDE w:val="0"/>
              <w:autoSpaceDN w:val="0"/>
              <w:adjustRightInd w:val="0"/>
              <w:rPr>
                <w:rFonts w:eastAsia="MS Mincho"/>
                <w:szCs w:val="18"/>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tc>
      </w:tr>
      <w:tr w:rsidR="00640909" w:rsidRPr="00C33416" w:rsidTr="00D40AFA">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r w:rsidRPr="0063470B">
              <w:rPr>
                <w:rFonts w:eastAsia="MS Mincho"/>
                <w:szCs w:val="18"/>
              </w:rPr>
              <w:t>II. Uitwerking waarmee ondernemer aantoont dat duurzaam ondernemen is geborgd in zijn organisatie. Hiertoe dient de ondernemer in een omschrijving aan te geven (max. 3A4) wat het gehanteerde duurzaamheidbeleid inhoudt en hoe vaak dit wordt geactualiseerd (Extra toegevoegde documenten of websites waar naar verwezen wordt, worden niet beoordeeld):</w:t>
            </w:r>
          </w:p>
          <w:p w:rsidR="00640909" w:rsidRPr="0063470B" w:rsidRDefault="00640909" w:rsidP="00D40AFA">
            <w:pPr>
              <w:tabs>
                <w:tab w:val="left" w:pos="227"/>
                <w:tab w:val="left" w:pos="454"/>
                <w:tab w:val="left" w:pos="680"/>
              </w:tabs>
              <w:autoSpaceDE w:val="0"/>
              <w:autoSpaceDN w:val="0"/>
              <w:adjustRightInd w:val="0"/>
              <w:rPr>
                <w:rFonts w:eastAsia="MS Mincho"/>
                <w:szCs w:val="18"/>
              </w:rPr>
            </w:pPr>
          </w:p>
        </w:tc>
      </w:tr>
    </w:tbl>
    <w:p w:rsidR="00640909" w:rsidRPr="00C33416" w:rsidRDefault="00640909" w:rsidP="00640909">
      <w:pPr>
        <w:tabs>
          <w:tab w:val="left" w:pos="227"/>
          <w:tab w:val="left" w:pos="454"/>
          <w:tab w:val="left" w:pos="680"/>
        </w:tabs>
        <w:autoSpaceDE w:val="0"/>
        <w:autoSpaceDN w:val="0"/>
        <w:adjustRightInd w:val="0"/>
        <w:rPr>
          <w:rFonts w:eastAsia="MS Mincho"/>
          <w:szCs w:val="20"/>
        </w:rPr>
      </w:pPr>
    </w:p>
    <w:p w:rsidR="00640909" w:rsidRPr="004B6566" w:rsidRDefault="00640909" w:rsidP="00640909">
      <w:pPr>
        <w:pStyle w:val="broodtekst"/>
      </w:pPr>
      <w:r w:rsidRPr="004B6566">
        <w:t xml:space="preserve">Indien sprake is van </w:t>
      </w:r>
      <w:r>
        <w:t xml:space="preserve">inschrijving </w:t>
      </w:r>
      <w:r w:rsidRPr="004B6566">
        <w:t>in combinatie dienen alle leden van de combinatie deze verklaring afzonderlijk in te vullen.</w:t>
      </w:r>
    </w:p>
    <w:p w:rsidR="00241548" w:rsidRPr="00241548" w:rsidRDefault="00241548" w:rsidP="00241548">
      <w:bookmarkStart w:id="1" w:name="_GoBack"/>
      <w:bookmarkEnd w:id="1"/>
    </w:p>
    <w:sectPr w:rsidR="00241548" w:rsidRPr="00241548" w:rsidSect="00F4337D">
      <w:headerReference w:type="default" r:id="rId9"/>
      <w:footerReference w:type="default" r:id="rId10"/>
      <w:type w:val="continuous"/>
      <w:pgSz w:w="11906" w:h="16838"/>
      <w:pgMar w:top="2103" w:right="1558" w:bottom="1417" w:left="241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909" w:rsidRDefault="00640909" w:rsidP="0088501B">
      <w:r>
        <w:separator/>
      </w:r>
    </w:p>
  </w:endnote>
  <w:endnote w:type="continuationSeparator" w:id="0">
    <w:p w:rsidR="00640909" w:rsidRDefault="0064090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DejaVu Sans">
    <w:altName w:val="Arial"/>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954209"/>
      <w:docPartObj>
        <w:docPartGallery w:val="Page Numbers (Bottom of Page)"/>
        <w:docPartUnique/>
      </w:docPartObj>
    </w:sdtPr>
    <w:sdtContent>
      <w:sdt>
        <w:sdtPr>
          <w:id w:val="860082579"/>
          <w:docPartObj>
            <w:docPartGallery w:val="Page Numbers (Top of Page)"/>
            <w:docPartUnique/>
          </w:docPartObj>
        </w:sdtPr>
        <w:sdtContent>
          <w:p w:rsidR="00120F50" w:rsidRDefault="00120F50" w:rsidP="00120F50">
            <w:pPr>
              <w:pStyle w:val="Voettekst"/>
              <w:jc w:val="right"/>
            </w:pPr>
          </w:p>
          <w:p w:rsidR="00120F50" w:rsidRDefault="00120F50" w:rsidP="00120F50">
            <w:pPr>
              <w:pStyle w:val="Voettekst"/>
              <w:jc w:val="right"/>
            </w:pPr>
          </w:p>
          <w:p w:rsidR="00120F50" w:rsidRDefault="00120F50" w:rsidP="00120F50">
            <w:pPr>
              <w:pStyle w:val="Voettekst"/>
              <w:jc w:val="right"/>
            </w:pPr>
            <w:r w:rsidRPr="004C2401">
              <w:rPr>
                <w:sz w:val="16"/>
                <w:szCs w:val="16"/>
              </w:rPr>
              <w:t xml:space="preserve">Pagina </w:t>
            </w:r>
            <w:r w:rsidRPr="004C2401">
              <w:rPr>
                <w:bCs/>
                <w:sz w:val="16"/>
                <w:szCs w:val="16"/>
              </w:rPr>
              <w:fldChar w:fldCharType="begin"/>
            </w:r>
            <w:r w:rsidRPr="004C2401">
              <w:rPr>
                <w:bCs/>
                <w:sz w:val="16"/>
                <w:szCs w:val="16"/>
              </w:rPr>
              <w:instrText>PAGE</w:instrText>
            </w:r>
            <w:r w:rsidRPr="004C2401">
              <w:rPr>
                <w:bCs/>
                <w:sz w:val="16"/>
                <w:szCs w:val="16"/>
              </w:rPr>
              <w:fldChar w:fldCharType="separate"/>
            </w:r>
            <w:r>
              <w:rPr>
                <w:bCs/>
                <w:noProof/>
                <w:sz w:val="16"/>
                <w:szCs w:val="16"/>
              </w:rPr>
              <w:t>1</w:t>
            </w:r>
            <w:r w:rsidRPr="004C2401">
              <w:rPr>
                <w:bCs/>
                <w:sz w:val="16"/>
                <w:szCs w:val="16"/>
              </w:rPr>
              <w:fldChar w:fldCharType="end"/>
            </w:r>
            <w:r w:rsidRPr="004C2401">
              <w:rPr>
                <w:sz w:val="16"/>
                <w:szCs w:val="16"/>
              </w:rPr>
              <w:t xml:space="preserve"> van </w:t>
            </w:r>
            <w:r w:rsidRPr="004C2401">
              <w:rPr>
                <w:bCs/>
                <w:sz w:val="16"/>
                <w:szCs w:val="16"/>
              </w:rPr>
              <w:fldChar w:fldCharType="begin"/>
            </w:r>
            <w:r w:rsidRPr="004C2401">
              <w:rPr>
                <w:bCs/>
                <w:sz w:val="16"/>
                <w:szCs w:val="16"/>
              </w:rPr>
              <w:instrText>NUMPAGES</w:instrText>
            </w:r>
            <w:r w:rsidRPr="004C2401">
              <w:rPr>
                <w:bCs/>
                <w:sz w:val="16"/>
                <w:szCs w:val="16"/>
              </w:rPr>
              <w:fldChar w:fldCharType="separate"/>
            </w:r>
            <w:r>
              <w:rPr>
                <w:bCs/>
                <w:noProof/>
                <w:sz w:val="16"/>
                <w:szCs w:val="16"/>
              </w:rPr>
              <w:t>1</w:t>
            </w:r>
            <w:r w:rsidRPr="004C2401">
              <w:rPr>
                <w:bCs/>
                <w:sz w:val="16"/>
                <w:szCs w:val="16"/>
              </w:rPr>
              <w:fldChar w:fldCharType="end"/>
            </w:r>
          </w:p>
        </w:sdtContent>
      </w:sdt>
    </w:sdtContent>
  </w:sdt>
  <w:p w:rsidR="00120F50" w:rsidRDefault="00120F5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909" w:rsidRDefault="00640909" w:rsidP="0088501B">
      <w:r>
        <w:separator/>
      </w:r>
    </w:p>
  </w:footnote>
  <w:footnote w:type="continuationSeparator" w:id="0">
    <w:p w:rsidR="00640909" w:rsidRDefault="00640909"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7D" w:rsidRDefault="00F4337D">
    <w:pPr>
      <w:pStyle w:val="Koptekst"/>
    </w:pPr>
    <w:r>
      <w:rPr>
        <w:noProof/>
      </w:rPr>
      <w:drawing>
        <wp:anchor distT="0" distB="0" distL="114300" distR="114300" simplePos="0" relativeHeight="251659264" behindDoc="0" locked="0" layoutInCell="1" allowOverlap="1" wp14:anchorId="7886EDA0" wp14:editId="6B56FC19">
          <wp:simplePos x="0" y="0"/>
          <wp:positionH relativeFrom="page">
            <wp:posOffset>3695065</wp:posOffset>
          </wp:positionH>
          <wp:positionV relativeFrom="page">
            <wp:posOffset>-9525</wp:posOffset>
          </wp:positionV>
          <wp:extent cx="467995" cy="1580515"/>
          <wp:effectExtent l="0" t="0" r="8255" b="635"/>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471620B"/>
    <w:multiLevelType w:val="hybridMultilevel"/>
    <w:tmpl w:val="C8BC8954"/>
    <w:lvl w:ilvl="0" w:tplc="F1CE2E2E">
      <w:start w:val="1"/>
      <w:numFmt w:val="none"/>
      <w:pStyle w:val="OngenummerdeKopBijlage"/>
      <w:lvlText w:val="Bijlage"/>
      <w:lvlJc w:val="left"/>
      <w:pPr>
        <w:tabs>
          <w:tab w:val="num" w:pos="2552"/>
        </w:tabs>
        <w:ind w:hanging="1134"/>
      </w:pPr>
      <w:rPr>
        <w:rFonts w:ascii="Verdana" w:hAnsi="Verdana" w:cs="Times New Roman" w:hint="default"/>
        <w:b/>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nsid w:val="1895513E"/>
    <w:multiLevelType w:val="multilevel"/>
    <w:tmpl w:val="06962652"/>
    <w:numStyleLink w:val="Lijststijl"/>
  </w:abstractNum>
  <w:abstractNum w:abstractNumId="14">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82458"/>
    <w:multiLevelType w:val="multilevel"/>
    <w:tmpl w:val="6A8E5BD4"/>
    <w:numStyleLink w:val="Stijl2"/>
  </w:abstractNum>
  <w:abstractNum w:abstractNumId="16">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CB79D8"/>
    <w:multiLevelType w:val="multilevel"/>
    <w:tmpl w:val="06962652"/>
    <w:numStyleLink w:val="Lijststijl"/>
  </w:abstractNum>
  <w:abstractNum w:abstractNumId="19">
    <w:nsid w:val="31E853D2"/>
    <w:multiLevelType w:val="multilevel"/>
    <w:tmpl w:val="06962652"/>
    <w:numStyleLink w:val="Lijststijl"/>
  </w:abstractNum>
  <w:abstractNum w:abstractNumId="2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6A6389A"/>
    <w:multiLevelType w:val="multilevel"/>
    <w:tmpl w:val="6A8E5BD4"/>
    <w:numStyleLink w:val="Stijl2"/>
  </w:abstractNum>
  <w:abstractNum w:abstractNumId="22">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7DB631B"/>
    <w:multiLevelType w:val="multilevel"/>
    <w:tmpl w:val="06962652"/>
    <w:numStyleLink w:val="Lijststijl"/>
  </w:abstractNum>
  <w:abstractNum w:abstractNumId="24">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nsid w:val="5CAF5D0D"/>
    <w:multiLevelType w:val="multilevel"/>
    <w:tmpl w:val="06962652"/>
    <w:numStyleLink w:val="Lijststijl"/>
  </w:abstractNum>
  <w:abstractNum w:abstractNumId="27">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9050C84"/>
    <w:multiLevelType w:val="multilevel"/>
    <w:tmpl w:val="06962652"/>
    <w:numStyleLink w:val="Lijststijl"/>
  </w:abstractNum>
  <w:num w:numId="1">
    <w:abstractNumId w:val="9"/>
  </w:num>
  <w:num w:numId="2">
    <w:abstractNumId w:val="11"/>
  </w:num>
  <w:num w:numId="3">
    <w:abstractNumId w:val="26"/>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7"/>
  </w:num>
  <w:num w:numId="14">
    <w:abstractNumId w:val="3"/>
  </w:num>
  <w:num w:numId="15">
    <w:abstractNumId w:val="16"/>
  </w:num>
  <w:num w:numId="16">
    <w:abstractNumId w:val="22"/>
  </w:num>
  <w:num w:numId="17">
    <w:abstractNumId w:val="8"/>
  </w:num>
  <w:num w:numId="18">
    <w:abstractNumId w:val="19"/>
  </w:num>
  <w:num w:numId="19">
    <w:abstractNumId w:val="28"/>
  </w:num>
  <w:num w:numId="20">
    <w:abstractNumId w:val="13"/>
  </w:num>
  <w:num w:numId="21">
    <w:abstractNumId w:val="21"/>
  </w:num>
  <w:num w:numId="22">
    <w:abstractNumId w:val="23"/>
  </w:num>
  <w:num w:numId="23">
    <w:abstractNumId w:val="17"/>
  </w:num>
  <w:num w:numId="24">
    <w:abstractNumId w:val="25"/>
  </w:num>
  <w:num w:numId="25">
    <w:abstractNumId w:val="24"/>
  </w:num>
  <w:num w:numId="26">
    <w:abstractNumId w:val="6"/>
  </w:num>
  <w:num w:numId="27">
    <w:abstractNumId w:val="14"/>
  </w:num>
  <w:num w:numId="28">
    <w:abstractNumId w:val="20"/>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909"/>
    <w:rsid w:val="000E1F3B"/>
    <w:rsid w:val="00120F50"/>
    <w:rsid w:val="001614BF"/>
    <w:rsid w:val="001D6F03"/>
    <w:rsid w:val="00241548"/>
    <w:rsid w:val="002A6578"/>
    <w:rsid w:val="002B1092"/>
    <w:rsid w:val="002E0FD2"/>
    <w:rsid w:val="0038549E"/>
    <w:rsid w:val="003C4BF2"/>
    <w:rsid w:val="003E75ED"/>
    <w:rsid w:val="0040142D"/>
    <w:rsid w:val="0040571B"/>
    <w:rsid w:val="00450447"/>
    <w:rsid w:val="004B0EA1"/>
    <w:rsid w:val="004D766D"/>
    <w:rsid w:val="0056769E"/>
    <w:rsid w:val="005A4FBE"/>
    <w:rsid w:val="005D2CF1"/>
    <w:rsid w:val="005E046F"/>
    <w:rsid w:val="006006F5"/>
    <w:rsid w:val="00640909"/>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4337D"/>
    <w:rsid w:val="00F65492"/>
    <w:rsid w:val="00FB0705"/>
    <w:rsid w:val="00FC2989"/>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40909"/>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rsid w:val="00640909"/>
    <w:pPr>
      <w:tabs>
        <w:tab w:val="left" w:pos="227"/>
        <w:tab w:val="left" w:pos="454"/>
        <w:tab w:val="left" w:pos="680"/>
      </w:tabs>
      <w:autoSpaceDE w:val="0"/>
      <w:autoSpaceDN w:val="0"/>
      <w:adjustRightInd w:val="0"/>
    </w:pPr>
    <w:rPr>
      <w:szCs w:val="20"/>
    </w:rPr>
  </w:style>
  <w:style w:type="paragraph" w:customStyle="1" w:styleId="OngenummerdeKopBijlage">
    <w:name w:val="OngenummerdeKopBijlage"/>
    <w:basedOn w:val="broodtekst"/>
    <w:next w:val="broodtekst"/>
    <w:link w:val="OngenummerdeKopBijlageChar"/>
    <w:rsid w:val="00640909"/>
    <w:pPr>
      <w:pageBreakBefore/>
      <w:numPr>
        <w:numId w:val="30"/>
      </w:numPr>
      <w:spacing w:after="660" w:line="300" w:lineRule="atLeast"/>
    </w:pPr>
    <w:rPr>
      <w:sz w:val="24"/>
    </w:rPr>
  </w:style>
  <w:style w:type="character" w:customStyle="1" w:styleId="broodtekstChar3">
    <w:name w:val="broodtekst Char3"/>
    <w:link w:val="broodtekst"/>
    <w:locked/>
    <w:rsid w:val="00640909"/>
    <w:rPr>
      <w:rFonts w:ascii="Verdana" w:eastAsia="DejaVu Sans" w:hAnsi="Verdana" w:cs="Times New Roman"/>
      <w:szCs w:val="20"/>
      <w:lang w:eastAsia="nl-NL"/>
    </w:rPr>
  </w:style>
  <w:style w:type="character" w:customStyle="1" w:styleId="OngenummerdeKopBijlageChar">
    <w:name w:val="OngenummerdeKopBijlage Char"/>
    <w:link w:val="OngenummerdeKopBijlage"/>
    <w:locked/>
    <w:rsid w:val="00640909"/>
    <w:rPr>
      <w:rFonts w:ascii="Verdana" w:eastAsia="DejaVu Sans" w:hAnsi="Verdana" w:cs="Times New Roman"/>
      <w:sz w:val="24"/>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40909"/>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rsid w:val="00640909"/>
    <w:pPr>
      <w:tabs>
        <w:tab w:val="left" w:pos="227"/>
        <w:tab w:val="left" w:pos="454"/>
        <w:tab w:val="left" w:pos="680"/>
      </w:tabs>
      <w:autoSpaceDE w:val="0"/>
      <w:autoSpaceDN w:val="0"/>
      <w:adjustRightInd w:val="0"/>
    </w:pPr>
    <w:rPr>
      <w:szCs w:val="20"/>
    </w:rPr>
  </w:style>
  <w:style w:type="paragraph" w:customStyle="1" w:styleId="OngenummerdeKopBijlage">
    <w:name w:val="OngenummerdeKopBijlage"/>
    <w:basedOn w:val="broodtekst"/>
    <w:next w:val="broodtekst"/>
    <w:link w:val="OngenummerdeKopBijlageChar"/>
    <w:rsid w:val="00640909"/>
    <w:pPr>
      <w:pageBreakBefore/>
      <w:numPr>
        <w:numId w:val="30"/>
      </w:numPr>
      <w:spacing w:after="660" w:line="300" w:lineRule="atLeast"/>
    </w:pPr>
    <w:rPr>
      <w:sz w:val="24"/>
    </w:rPr>
  </w:style>
  <w:style w:type="character" w:customStyle="1" w:styleId="broodtekstChar3">
    <w:name w:val="broodtekst Char3"/>
    <w:link w:val="broodtekst"/>
    <w:locked/>
    <w:rsid w:val="00640909"/>
    <w:rPr>
      <w:rFonts w:ascii="Verdana" w:eastAsia="DejaVu Sans" w:hAnsi="Verdana" w:cs="Times New Roman"/>
      <w:szCs w:val="20"/>
      <w:lang w:eastAsia="nl-NL"/>
    </w:rPr>
  </w:style>
  <w:style w:type="character" w:customStyle="1" w:styleId="OngenummerdeKopBijlageChar">
    <w:name w:val="OngenummerdeKopBijlage Char"/>
    <w:link w:val="OngenummerdeKopBijlage"/>
    <w:locked/>
    <w:rsid w:val="00640909"/>
    <w:rPr>
      <w:rFonts w:ascii="Verdana" w:eastAsia="DejaVu Sans" w:hAnsi="Verdana" w:cs="Times New Roman"/>
      <w:sz w:val="2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92240-4F1A-4D30-9FD6-F63D18B42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951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Werf, Alfred van der (CIV)</dc:creator>
  <cp:lastModifiedBy>Werf, Alfred van der (CIV)</cp:lastModifiedBy>
  <cp:revision>5</cp:revision>
  <dcterms:created xsi:type="dcterms:W3CDTF">2018-03-15T13:25:00Z</dcterms:created>
  <dcterms:modified xsi:type="dcterms:W3CDTF">2018-04-17T11:01:00Z</dcterms:modified>
</cp:coreProperties>
</file>